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2AC10" w14:textId="2F56405D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</w:t>
      </w:r>
      <w:r w:rsidRPr="002E420D">
        <w:rPr>
          <w:color w:val="000000" w:themeColor="text1"/>
        </w:rPr>
        <w:t xml:space="preserve">e </w:t>
      </w:r>
      <w:r w:rsidR="0085654A">
        <w:rPr>
          <w:color w:val="000000" w:themeColor="text1"/>
        </w:rPr>
        <w:t>5</w:t>
      </w:r>
      <w:r w:rsidRPr="002E420D">
        <w:rPr>
          <w:color w:val="000000" w:themeColor="text1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EBFB6B5" w14:textId="11C73328" w:rsidR="00583EA0" w:rsidRDefault="00583EA0" w:rsidP="00583EA0">
      <w:r>
        <w:t>De grijze teksten met toelichting in de gele velden dienen te worden vervangen door invullingen van de gegadigde.</w:t>
      </w:r>
    </w:p>
    <w:p w14:paraId="0BD10FE1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2A452CD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E135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B07B" w14:textId="77777777" w:rsidR="00583EA0" w:rsidRDefault="00583EA0">
            <w:r>
              <w:t>Inschrijver</w:t>
            </w:r>
          </w:p>
        </w:tc>
      </w:tr>
      <w:tr w:rsidR="00583EA0" w14:paraId="5652208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2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552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A126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33E583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BA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553D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81CA6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552C2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E3F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6EFD" w14:textId="77777777" w:rsidR="00583EA0" w:rsidRDefault="00583EA0">
            <w:r>
              <w:t xml:space="preserve">Referentieproject </w:t>
            </w:r>
          </w:p>
        </w:tc>
      </w:tr>
      <w:tr w:rsidR="00583EA0" w14:paraId="08E1AED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5C8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052C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D3654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1C2DFF4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13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7EFF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93BFB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F669ABC" w14:textId="77777777" w:rsidTr="00774756">
        <w:trPr>
          <w:cantSplit/>
          <w:trHeight w:val="4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5E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9D7" w14:textId="77777777" w:rsidR="00583EA0" w:rsidRDefault="00583EA0">
            <w:r>
              <w:t>Referentie heeft betrekking op:</w:t>
            </w:r>
          </w:p>
          <w:p w14:paraId="4B7026B9" w14:textId="16CC2E59" w:rsidR="00583EA0" w:rsidRDefault="00583EA0"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8A5223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06D1F312" w14:textId="18AB327A" w:rsidR="00583EA0" w:rsidRDefault="00583EA0">
            <w:r>
              <w:sym w:font="Wingdings" w:char="F06F"/>
            </w:r>
            <w:r>
              <w:t xml:space="preserve">  Kerncompetentie </w:t>
            </w:r>
            <w:r w:rsidR="00774756">
              <w:t>B</w:t>
            </w:r>
          </w:p>
        </w:tc>
      </w:tr>
      <w:tr w:rsidR="00583EA0" w14:paraId="6FE94B3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E3A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6BB0" w14:textId="77777777" w:rsidR="00583EA0" w:rsidRDefault="00583EA0">
            <w:r>
              <w:t>Naam en adres opdrachtgever:</w:t>
            </w:r>
          </w:p>
        </w:tc>
      </w:tr>
      <w:tr w:rsidR="00583EA0" w14:paraId="4616336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4E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4C9D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CBCE7D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A071FA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D7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2300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5D07A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24D7D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EB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3C64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22A901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5E75C76" w14:textId="77777777" w:rsidR="00583EA0" w:rsidRDefault="00583EA0">
            <w:pPr>
              <w:rPr>
                <w:highlight w:val="lightGray"/>
              </w:rPr>
            </w:pPr>
          </w:p>
          <w:p w14:paraId="37D2EFF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B8DE93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0E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AE5D" w14:textId="77777777" w:rsidR="00583EA0" w:rsidRDefault="00583EA0">
            <w:r>
              <w:t>Nadere informatie referentieproject</w:t>
            </w:r>
          </w:p>
        </w:tc>
      </w:tr>
      <w:tr w:rsidR="00583EA0" w14:paraId="0FDF311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F57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B431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6668D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74594BD" w14:textId="77777777" w:rsidR="00583EA0" w:rsidRDefault="00583EA0">
            <w:pPr>
              <w:rPr>
                <w:highlight w:val="lightGray"/>
              </w:rPr>
            </w:pPr>
          </w:p>
          <w:p w14:paraId="1367CA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7AC73F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3C4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850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A8CD3F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C98EFA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F3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CEBA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EC7D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602057E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45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E85A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CCC7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733BDD1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E8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9C6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3C169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0EE009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90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044" w14:textId="77777777" w:rsidR="00583EA0" w:rsidRDefault="00583EA0">
            <w:r>
              <w:t>Datum van oplevering</w:t>
            </w:r>
          </w:p>
          <w:p w14:paraId="22D1368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259C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484B7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98C31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24D43" w14:textId="77777777" w:rsidR="00583EA0" w:rsidRDefault="00583EA0">
            <w:r>
              <w:t>Contractvorm:</w:t>
            </w:r>
          </w:p>
          <w:p w14:paraId="21DAC47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0AF6A0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71259A0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8356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A4B1A2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3F8D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A4264E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2256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3B0CE6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0EA5EC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28A2F27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25309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C58EFC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F0B1EA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AC5F454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8E5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CC5E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3FD0E4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E1AD693" w14:textId="77777777" w:rsidR="00583EA0" w:rsidRDefault="00583EA0">
            <w:pPr>
              <w:rPr>
                <w:highlight w:val="lightGray"/>
              </w:rPr>
            </w:pPr>
          </w:p>
          <w:p w14:paraId="56A6922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F40D5D4" w14:textId="77777777" w:rsidR="00583EA0" w:rsidRDefault="00583EA0">
            <w:pPr>
              <w:rPr>
                <w:highlight w:val="lightGray"/>
              </w:rPr>
            </w:pPr>
          </w:p>
          <w:p w14:paraId="0557F7B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73B08BE" w14:textId="77777777" w:rsidR="00583EA0" w:rsidRDefault="00583EA0" w:rsidP="00583EA0">
      <w:pPr>
        <w:pStyle w:val="colofontitel"/>
      </w:pPr>
    </w:p>
    <w:p w14:paraId="6ECB2CC6" w14:textId="77777777" w:rsidR="000B46D8" w:rsidRDefault="000B46D8"/>
    <w:sectPr w:rsidR="000B46D8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3C01" w14:textId="77777777" w:rsidR="00BE5D21" w:rsidRDefault="00BE5D21" w:rsidP="009A2B7C">
      <w:pPr>
        <w:spacing w:line="240" w:lineRule="auto"/>
      </w:pPr>
      <w:r>
        <w:separator/>
      </w:r>
    </w:p>
  </w:endnote>
  <w:endnote w:type="continuationSeparator" w:id="0">
    <w:p w14:paraId="2E1166B8" w14:textId="77777777" w:rsidR="00BE5D21" w:rsidRDefault="00BE5D21" w:rsidP="009A2B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96BB" w14:textId="77777777" w:rsidR="00BE5D21" w:rsidRDefault="00BE5D21" w:rsidP="009A2B7C">
      <w:pPr>
        <w:spacing w:line="240" w:lineRule="auto"/>
      </w:pPr>
      <w:r>
        <w:separator/>
      </w:r>
    </w:p>
  </w:footnote>
  <w:footnote w:type="continuationSeparator" w:id="0">
    <w:p w14:paraId="44DF1AEC" w14:textId="77777777" w:rsidR="00BE5D21" w:rsidRDefault="00BE5D21" w:rsidP="009A2B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CD0D42" w:rsidRPr="00857CB8" w14:paraId="7AAB5DD3" w14:textId="77777777" w:rsidTr="00AC2091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55870191" w14:textId="77777777" w:rsidR="00CD0D42" w:rsidRDefault="00CD0D42" w:rsidP="00CD0D42">
          <w:pPr>
            <w:pStyle w:val="Koptekst"/>
            <w:rPr>
              <w:sz w:val="17"/>
              <w:szCs w:val="17"/>
            </w:rPr>
          </w:pPr>
          <w:r w:rsidRPr="006C4293">
            <w:rPr>
              <w:sz w:val="17"/>
              <w:szCs w:val="17"/>
            </w:rPr>
            <w:t>Gemeente Amsterdam</w:t>
          </w:r>
        </w:p>
        <w:p w14:paraId="3753F15E" w14:textId="77777777" w:rsidR="00CD0D42" w:rsidRPr="006C4293" w:rsidRDefault="00CD0D42" w:rsidP="00CD0D42">
          <w:pPr>
            <w:pStyle w:val="Koptekst"/>
            <w:rPr>
              <w:sz w:val="17"/>
              <w:szCs w:val="17"/>
            </w:rPr>
          </w:pPr>
        </w:p>
        <w:p w14:paraId="2A5F66E3" w14:textId="77777777" w:rsidR="00CD0D42" w:rsidRPr="00702D12" w:rsidRDefault="00CD0D42" w:rsidP="00CD0D4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Aanbestedingsleidraad </w:t>
          </w:r>
        </w:p>
        <w:p w14:paraId="28FACDBC" w14:textId="1C393333" w:rsidR="00CD0D42" w:rsidRPr="00702D12" w:rsidRDefault="00CD0D42" w:rsidP="00CD0D4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Bijlage </w:t>
          </w:r>
          <w:r w:rsidR="00F62914">
            <w:rPr>
              <w:sz w:val="17"/>
              <w:szCs w:val="17"/>
            </w:rPr>
            <w:t>5</w:t>
          </w:r>
          <w:r w:rsidRPr="00702D12">
            <w:rPr>
              <w:sz w:val="17"/>
              <w:szCs w:val="17"/>
            </w:rPr>
            <w:t xml:space="preserve"> - </w:t>
          </w:r>
          <w:r w:rsidR="00F62914">
            <w:rPr>
              <w:sz w:val="17"/>
              <w:szCs w:val="17"/>
            </w:rPr>
            <w:t>Modelformulier referentiewerken</w:t>
          </w:r>
        </w:p>
        <w:p w14:paraId="38B372C6" w14:textId="1DA8C134" w:rsidR="00CD0D42" w:rsidRPr="006C4293" w:rsidRDefault="00CD0D42" w:rsidP="00CD0D42">
          <w:pPr>
            <w:pStyle w:val="Koptekst"/>
            <w:rPr>
              <w:sz w:val="17"/>
              <w:szCs w:val="17"/>
            </w:rPr>
          </w:pPr>
          <w:r w:rsidRPr="00702D12">
            <w:rPr>
              <w:sz w:val="17"/>
              <w:szCs w:val="17"/>
            </w:rPr>
            <w:t xml:space="preserve">Contract AI 2023-0111 - </w:t>
          </w:r>
          <w:r w:rsidR="007B3789" w:rsidRPr="007B3789">
            <w:rPr>
              <w:sz w:val="17"/>
              <w:szCs w:val="17"/>
            </w:rPr>
            <w:t xml:space="preserve">Ontwerp, realisatie en </w:t>
          </w:r>
          <w:r w:rsidR="009518B5">
            <w:rPr>
              <w:sz w:val="17"/>
              <w:szCs w:val="17"/>
            </w:rPr>
            <w:t>M</w:t>
          </w:r>
          <w:r w:rsidR="007B3789" w:rsidRPr="007B3789">
            <w:rPr>
              <w:sz w:val="17"/>
              <w:szCs w:val="17"/>
            </w:rPr>
            <w:t xml:space="preserve">eerjarig </w:t>
          </w:r>
          <w:r w:rsidR="009518B5">
            <w:rPr>
              <w:sz w:val="17"/>
              <w:szCs w:val="17"/>
            </w:rPr>
            <w:t>O</w:t>
          </w:r>
          <w:r w:rsidR="007B3789" w:rsidRPr="007B3789">
            <w:rPr>
              <w:sz w:val="17"/>
              <w:szCs w:val="17"/>
            </w:rPr>
            <w:t xml:space="preserve">nderhoud parkeergarage </w:t>
          </w:r>
          <w:proofErr w:type="spellStart"/>
          <w:r w:rsidR="007B3789" w:rsidRPr="007B3789">
            <w:rPr>
              <w:sz w:val="17"/>
              <w:szCs w:val="17"/>
            </w:rPr>
            <w:t>Naritaweg</w:t>
          </w:r>
          <w:proofErr w:type="spellEnd"/>
          <w:r w:rsidR="007B3789" w:rsidRPr="007B3789">
            <w:rPr>
              <w:sz w:val="17"/>
              <w:szCs w:val="17"/>
            </w:rPr>
            <w:t xml:space="preserve"> 30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746E8B9" w14:textId="007CB6E4" w:rsidR="00CD0D42" w:rsidRPr="006C4293" w:rsidRDefault="00E23B3E" w:rsidP="00CD0D42">
          <w:pPr>
            <w:pStyle w:val="Koptekst"/>
            <w:rPr>
              <w:sz w:val="17"/>
              <w:szCs w:val="17"/>
            </w:rPr>
          </w:pPr>
          <w:r>
            <w:rPr>
              <w:rFonts w:eastAsia="Times New Roman"/>
              <w:sz w:val="17"/>
              <w:szCs w:val="17"/>
              <w:lang w:eastAsia="nl-NL"/>
            </w:rPr>
            <w:t>10</w:t>
          </w:r>
          <w:r w:rsidR="002210B8">
            <w:rPr>
              <w:rFonts w:eastAsia="Times New Roman"/>
              <w:sz w:val="17"/>
              <w:szCs w:val="17"/>
              <w:lang w:eastAsia="nl-NL"/>
            </w:rPr>
            <w:t xml:space="preserve"> </w:t>
          </w:r>
          <w:r>
            <w:rPr>
              <w:rFonts w:eastAsia="Times New Roman"/>
              <w:sz w:val="17"/>
              <w:szCs w:val="17"/>
              <w:lang w:eastAsia="nl-NL"/>
            </w:rPr>
            <w:t>juni</w:t>
          </w:r>
          <w:r w:rsidR="002210B8">
            <w:rPr>
              <w:rFonts w:eastAsia="Times New Roman"/>
              <w:sz w:val="17"/>
              <w:szCs w:val="17"/>
              <w:lang w:eastAsia="nl-NL"/>
            </w:rPr>
            <w:t xml:space="preserve"> 202</w:t>
          </w:r>
          <w:r w:rsidR="009518B5">
            <w:rPr>
              <w:rFonts w:eastAsia="Times New Roman"/>
              <w:sz w:val="17"/>
              <w:szCs w:val="17"/>
              <w:lang w:eastAsia="nl-NL"/>
            </w:rPr>
            <w:t>5</w:t>
          </w:r>
        </w:p>
        <w:p w14:paraId="565AF665" w14:textId="77777777" w:rsidR="00CD0D42" w:rsidRPr="006C4293" w:rsidRDefault="00CD0D42" w:rsidP="00CD0D42">
          <w:pPr>
            <w:pStyle w:val="Koptekst"/>
            <w:rPr>
              <w:sz w:val="17"/>
              <w:szCs w:val="17"/>
            </w:rPr>
          </w:pPr>
          <w:r w:rsidRPr="006C4293">
            <w:rPr>
              <w:noProof/>
              <w:sz w:val="17"/>
              <w:szCs w:val="17"/>
            </w:rPr>
            <w:t xml:space="preserve">Pagina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PAGE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2</w:t>
          </w:r>
          <w:r w:rsidRPr="006C4293">
            <w:rPr>
              <w:noProof/>
              <w:sz w:val="17"/>
              <w:szCs w:val="17"/>
            </w:rPr>
            <w:fldChar w:fldCharType="end"/>
          </w:r>
          <w:r w:rsidRPr="006C4293">
            <w:rPr>
              <w:noProof/>
              <w:sz w:val="17"/>
              <w:szCs w:val="17"/>
            </w:rPr>
            <w:t xml:space="preserve"> van </w:t>
          </w:r>
          <w:r w:rsidRPr="006C4293">
            <w:rPr>
              <w:noProof/>
              <w:sz w:val="17"/>
              <w:szCs w:val="17"/>
            </w:rPr>
            <w:fldChar w:fldCharType="begin"/>
          </w:r>
          <w:r w:rsidRPr="006C4293">
            <w:rPr>
              <w:noProof/>
              <w:sz w:val="17"/>
              <w:szCs w:val="17"/>
            </w:rPr>
            <w:instrText xml:space="preserve"> NUMPAGES </w:instrText>
          </w:r>
          <w:r w:rsidRPr="006C4293">
            <w:rPr>
              <w:noProof/>
              <w:sz w:val="17"/>
              <w:szCs w:val="17"/>
            </w:rPr>
            <w:fldChar w:fldCharType="separate"/>
          </w:r>
          <w:r w:rsidRPr="006C4293">
            <w:rPr>
              <w:noProof/>
              <w:sz w:val="17"/>
              <w:szCs w:val="17"/>
            </w:rPr>
            <w:t>33</w:t>
          </w:r>
          <w:r w:rsidRPr="006C4293">
            <w:rPr>
              <w:noProof/>
              <w:sz w:val="17"/>
              <w:szCs w:val="17"/>
            </w:rPr>
            <w:fldChar w:fldCharType="end"/>
          </w:r>
        </w:p>
      </w:tc>
    </w:tr>
  </w:tbl>
  <w:p w14:paraId="393818CD" w14:textId="77777777" w:rsidR="009A2B7C" w:rsidRPr="009A2B7C" w:rsidRDefault="009A2B7C" w:rsidP="009A2B7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992790">
    <w:abstractNumId w:val="0"/>
  </w:num>
  <w:num w:numId="2" w16cid:durableId="2058819646">
    <w:abstractNumId w:val="3"/>
  </w:num>
  <w:num w:numId="3" w16cid:durableId="1726492742">
    <w:abstractNumId w:val="7"/>
  </w:num>
  <w:num w:numId="4" w16cid:durableId="1018192043">
    <w:abstractNumId w:val="6"/>
  </w:num>
  <w:num w:numId="5" w16cid:durableId="862400202">
    <w:abstractNumId w:val="0"/>
  </w:num>
  <w:num w:numId="6" w16cid:durableId="361907939">
    <w:abstractNumId w:val="2"/>
  </w:num>
  <w:num w:numId="7" w16cid:durableId="1668245931">
    <w:abstractNumId w:val="5"/>
  </w:num>
  <w:num w:numId="8" w16cid:durableId="1639648669">
    <w:abstractNumId w:val="4"/>
  </w:num>
  <w:num w:numId="9" w16cid:durableId="754668791">
    <w:abstractNumId w:val="7"/>
  </w:num>
  <w:num w:numId="10" w16cid:durableId="1410149887">
    <w:abstractNumId w:val="6"/>
  </w:num>
  <w:num w:numId="11" w16cid:durableId="1864712223">
    <w:abstractNumId w:val="6"/>
  </w:num>
  <w:num w:numId="12" w16cid:durableId="690883565">
    <w:abstractNumId w:val="6"/>
  </w:num>
  <w:num w:numId="13" w16cid:durableId="2120298508">
    <w:abstractNumId w:val="6"/>
  </w:num>
  <w:num w:numId="14" w16cid:durableId="409422946">
    <w:abstractNumId w:val="6"/>
  </w:num>
  <w:num w:numId="15" w16cid:durableId="1039672689">
    <w:abstractNumId w:val="6"/>
  </w:num>
  <w:num w:numId="16" w16cid:durableId="373390303">
    <w:abstractNumId w:val="6"/>
  </w:num>
  <w:num w:numId="17" w16cid:durableId="2076512606">
    <w:abstractNumId w:val="6"/>
  </w:num>
  <w:num w:numId="18" w16cid:durableId="1196163629">
    <w:abstractNumId w:val="6"/>
  </w:num>
  <w:num w:numId="19" w16cid:durableId="52047291">
    <w:abstractNumId w:val="4"/>
  </w:num>
  <w:num w:numId="20" w16cid:durableId="2050064027">
    <w:abstractNumId w:val="7"/>
  </w:num>
  <w:num w:numId="21" w16cid:durableId="430395876">
    <w:abstractNumId w:val="0"/>
  </w:num>
  <w:num w:numId="22" w16cid:durableId="1512646842">
    <w:abstractNumId w:val="2"/>
  </w:num>
  <w:num w:numId="23" w16cid:durableId="14580202">
    <w:abstractNumId w:val="5"/>
  </w:num>
  <w:num w:numId="24" w16cid:durableId="1238442232">
    <w:abstractNumId w:val="0"/>
  </w:num>
  <w:num w:numId="25" w16cid:durableId="1308970885">
    <w:abstractNumId w:val="0"/>
  </w:num>
  <w:num w:numId="26" w16cid:durableId="1845244348">
    <w:abstractNumId w:val="0"/>
  </w:num>
  <w:num w:numId="27" w16cid:durableId="13714957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5179C"/>
    <w:rsid w:val="00054104"/>
    <w:rsid w:val="000B46D8"/>
    <w:rsid w:val="000D2DCD"/>
    <w:rsid w:val="00177A29"/>
    <w:rsid w:val="001F6AE3"/>
    <w:rsid w:val="002210B8"/>
    <w:rsid w:val="002B5524"/>
    <w:rsid w:val="002E420D"/>
    <w:rsid w:val="003857C4"/>
    <w:rsid w:val="003B3222"/>
    <w:rsid w:val="00423854"/>
    <w:rsid w:val="00424DED"/>
    <w:rsid w:val="00482A4F"/>
    <w:rsid w:val="00527398"/>
    <w:rsid w:val="00580378"/>
    <w:rsid w:val="00583EA0"/>
    <w:rsid w:val="00632123"/>
    <w:rsid w:val="00774756"/>
    <w:rsid w:val="007B3789"/>
    <w:rsid w:val="008067F7"/>
    <w:rsid w:val="008104C5"/>
    <w:rsid w:val="008402D9"/>
    <w:rsid w:val="0085654A"/>
    <w:rsid w:val="009175F9"/>
    <w:rsid w:val="009518B5"/>
    <w:rsid w:val="009761CF"/>
    <w:rsid w:val="009A2B7C"/>
    <w:rsid w:val="009B0D92"/>
    <w:rsid w:val="00A03098"/>
    <w:rsid w:val="00A3732E"/>
    <w:rsid w:val="00A53085"/>
    <w:rsid w:val="00A82ED4"/>
    <w:rsid w:val="00BD0C39"/>
    <w:rsid w:val="00BD59C5"/>
    <w:rsid w:val="00BE5D21"/>
    <w:rsid w:val="00CC7318"/>
    <w:rsid w:val="00CD0D42"/>
    <w:rsid w:val="00D67DB6"/>
    <w:rsid w:val="00E23B3E"/>
    <w:rsid w:val="00E355DA"/>
    <w:rsid w:val="00EB1492"/>
    <w:rsid w:val="00F12F0D"/>
    <w:rsid w:val="00F16E1D"/>
    <w:rsid w:val="00F305FB"/>
    <w:rsid w:val="00F4146B"/>
    <w:rsid w:val="00F62914"/>
    <w:rsid w:val="00FE2507"/>
    <w:rsid w:val="00FE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082A1A"/>
  <w15:docId w15:val="{B0DB7F9F-34FC-4704-AB23-8E587734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tabs>
        <w:tab w:val="clear" w:pos="227"/>
        <w:tab w:val="num" w:pos="360"/>
      </w:tabs>
      <w:ind w:left="0" w:firstLine="0"/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rsid w:val="009A2B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2B7C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9A2B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9A2B7C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9A2B7C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FE447C"/>
    <w:pPr>
      <w:spacing w:line="240" w:lineRule="auto"/>
    </w:pPr>
    <w:rPr>
      <w:rFonts w:eastAsia="Calibri"/>
      <w:lang w:eastAsia="en-US"/>
    </w:rPr>
  </w:style>
  <w:style w:type="character" w:styleId="Verwijzingopmerking">
    <w:name w:val="annotation reference"/>
    <w:basedOn w:val="Standaardalinea-lettertype"/>
    <w:rsid w:val="00CC731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C731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C7318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CC73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CC7318"/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975D-3BC7-4766-A8AD-BF92E464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227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Leising, Hans</cp:lastModifiedBy>
  <cp:revision>11</cp:revision>
  <cp:lastPrinted>2023-11-29T14:48:00Z</cp:lastPrinted>
  <dcterms:created xsi:type="dcterms:W3CDTF">2023-11-29T14:48:00Z</dcterms:created>
  <dcterms:modified xsi:type="dcterms:W3CDTF">2025-06-04T06:31:00Z</dcterms:modified>
</cp:coreProperties>
</file>